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D943" w14:textId="70F13234" w:rsidR="50BB3A49" w:rsidRPr="0095325A" w:rsidRDefault="50BB3A49" w:rsidP="7C504AA2">
      <w:pPr>
        <w:jc w:val="right"/>
        <w:rPr>
          <w:rFonts w:ascii="Aptos" w:eastAsia="Aptos" w:hAnsi="Aptos" w:cs="Aptos"/>
          <w:color w:val="000000" w:themeColor="text1"/>
          <w:lang w:val="pl-PL"/>
        </w:rPr>
      </w:pPr>
      <w:bookmarkStart w:id="0" w:name="_Hlk203987198"/>
      <w:r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Załącznik nr </w:t>
      </w:r>
      <w:r w:rsidR="009E0851"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>6</w:t>
      </w:r>
      <w:r w:rsidR="00135BE4"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 do Zapytania ofertowego nr </w:t>
      </w:r>
      <w:r w:rsidR="009E0851"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>KPOC/3/2025</w:t>
      </w:r>
    </w:p>
    <w:bookmarkEnd w:id="0"/>
    <w:p w14:paraId="48EEDDE6" w14:textId="0D67F570" w:rsidR="49B1AB6E" w:rsidRPr="00F82A16" w:rsidRDefault="49B1AB6E" w:rsidP="7C504AA2">
      <w:pPr>
        <w:jc w:val="right"/>
        <w:rPr>
          <w:rFonts w:ascii="Aptos" w:eastAsia="Aptos" w:hAnsi="Aptos" w:cs="Aptos"/>
          <w:color w:val="000000" w:themeColor="text1"/>
          <w:sz w:val="8"/>
          <w:szCs w:val="8"/>
          <w:lang w:val="pl-PL"/>
        </w:rPr>
      </w:pPr>
    </w:p>
    <w:p w14:paraId="0B3359BC" w14:textId="1025066D" w:rsidR="50BB3A49" w:rsidRPr="00135BE4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 xml:space="preserve">LUX MED Onkologia </w:t>
      </w:r>
      <w:r w:rsidR="00135BE4" w:rsidRPr="00135BE4">
        <w:rPr>
          <w:rFonts w:ascii="Aptos" w:eastAsia="Aptos" w:hAnsi="Aptos" w:cs="Aptos"/>
          <w:color w:val="000000" w:themeColor="text1"/>
          <w:lang w:val="pl-PL"/>
        </w:rPr>
        <w:t>s</w:t>
      </w:r>
      <w:r w:rsidRPr="00135BE4">
        <w:rPr>
          <w:rFonts w:ascii="Aptos" w:eastAsia="Aptos" w:hAnsi="Aptos" w:cs="Aptos"/>
          <w:color w:val="000000" w:themeColor="text1"/>
          <w:lang w:val="pl-PL"/>
        </w:rPr>
        <w:t>p. z o.o.</w:t>
      </w:r>
    </w:p>
    <w:p w14:paraId="075CA439" w14:textId="046A3F4F" w:rsidR="50BB3A49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ul. Szamocka 6, 01-748 Warszawa</w:t>
      </w:r>
    </w:p>
    <w:p w14:paraId="1B49DFD4" w14:textId="77777777" w:rsidR="009E0851" w:rsidRPr="00135BE4" w:rsidRDefault="009E0851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</w:p>
    <w:p w14:paraId="5327CB35" w14:textId="605CA47D" w:rsidR="6B8F3B3C" w:rsidRPr="00135BE4" w:rsidRDefault="6B8F3B3C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W odpowiedzi na zapytanie ofertowe dotyczące</w:t>
      </w:r>
    </w:p>
    <w:p w14:paraId="581D8C19" w14:textId="1E21DC36" w:rsidR="377CA922" w:rsidRPr="0095325A" w:rsidRDefault="009E0851" w:rsidP="5C04DE74">
      <w:pPr>
        <w:spacing w:after="0" w:line="240" w:lineRule="auto"/>
        <w:jc w:val="both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>Przeprowadzenia niezależnego audytu końcowego w obszarze cyberbezpieczeństwa, potwierdzającego zabezpieczenie przetwarzania elektronicznej dokumentacji medycznej (EDM), zgodnie z wymaganiami inwestycji D.1.1.2 KPO oraz kryteriami akceptacji do oceny przy audycie końcowym</w:t>
      </w:r>
    </w:p>
    <w:p w14:paraId="1682ED0C" w14:textId="59ADD7F9" w:rsidR="5C04DE74" w:rsidRPr="0095325A" w:rsidRDefault="5C04DE74" w:rsidP="5C04DE74">
      <w:pPr>
        <w:spacing w:after="0" w:line="240" w:lineRule="auto"/>
        <w:jc w:val="both"/>
        <w:rPr>
          <w:rFonts w:ascii="Aptos" w:eastAsia="Aptos" w:hAnsi="Aptos" w:cs="Aptos"/>
          <w:b/>
          <w:bCs/>
          <w:color w:val="000000" w:themeColor="text1"/>
          <w:lang w:val="pl-PL"/>
        </w:rPr>
      </w:pPr>
    </w:p>
    <w:p w14:paraId="279B5C8B" w14:textId="77777777" w:rsidR="009E0851" w:rsidRPr="0095325A" w:rsidRDefault="009E0851" w:rsidP="002B715F">
      <w:pPr>
        <w:pStyle w:val="Nagwek1"/>
        <w:spacing w:before="0" w:after="60" w:line="240" w:lineRule="auto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95325A">
        <w:rPr>
          <w:rFonts w:ascii="Aptos Display" w:hAnsi="Aptos Display"/>
          <w:color w:val="auto"/>
          <w:sz w:val="22"/>
          <w:szCs w:val="22"/>
          <w:lang w:val="pl-PL"/>
        </w:rPr>
        <w:t>OŚWIADCZENIE DOTYCZĄCE SPEŁNIENIE WARUNKU</w:t>
      </w:r>
    </w:p>
    <w:p w14:paraId="44158832" w14:textId="20933D1F" w:rsidR="57F05D87" w:rsidRPr="0095325A" w:rsidRDefault="00F82A16" w:rsidP="002B715F">
      <w:pPr>
        <w:spacing w:after="60" w:line="240" w:lineRule="auto"/>
        <w:ind w:left="2160" w:firstLine="720"/>
        <w:rPr>
          <w:rFonts w:ascii="Aptos Display" w:hAnsi="Aptos Display"/>
          <w:lang w:val="pl-PL"/>
        </w:rPr>
      </w:pPr>
      <w:r w:rsidRPr="0095325A">
        <w:rPr>
          <w:rFonts w:ascii="Aptos Display" w:eastAsiaTheme="majorEastAsia" w:hAnsi="Aptos Display" w:cstheme="majorBidi"/>
          <w:b/>
          <w:bCs/>
          <w:lang w:val="pl-PL"/>
        </w:rPr>
        <w:t>„</w:t>
      </w:r>
      <w:r w:rsidR="57F05D87" w:rsidRPr="0095325A">
        <w:rPr>
          <w:rFonts w:ascii="Aptos Display" w:eastAsiaTheme="majorEastAsia" w:hAnsi="Aptos Display" w:cstheme="majorBidi"/>
          <w:b/>
          <w:bCs/>
          <w:lang w:val="pl-PL"/>
        </w:rPr>
        <w:t>POTENCJAŁU TECHNICZNEGO”</w:t>
      </w:r>
    </w:p>
    <w:p w14:paraId="1A1FB88D" w14:textId="2485CFC4" w:rsidR="57F05D87" w:rsidRPr="0095325A" w:rsidRDefault="57F05D87" w:rsidP="002B715F">
      <w:pPr>
        <w:spacing w:after="60" w:line="240" w:lineRule="auto"/>
        <w:ind w:left="3600" w:firstLine="720"/>
        <w:rPr>
          <w:rFonts w:ascii="Aptos Display" w:eastAsiaTheme="majorEastAsia" w:hAnsi="Aptos Display" w:cstheme="majorBidi"/>
          <w:b/>
          <w:bCs/>
          <w:lang w:val="pl-PL"/>
        </w:rPr>
      </w:pPr>
      <w:r w:rsidRPr="0095325A">
        <w:rPr>
          <w:rFonts w:ascii="Aptos Display" w:eastAsiaTheme="majorEastAsia" w:hAnsi="Aptos Display" w:cstheme="majorBidi"/>
          <w:b/>
          <w:bCs/>
          <w:lang w:val="pl-PL"/>
        </w:rPr>
        <w:t>LUB</w:t>
      </w:r>
    </w:p>
    <w:p w14:paraId="482EF911" w14:textId="75B4D311" w:rsidR="00135BE4" w:rsidRPr="0095325A" w:rsidRDefault="009E0851" w:rsidP="002B715F">
      <w:pPr>
        <w:pStyle w:val="Nagwek1"/>
        <w:spacing w:before="0" w:after="60" w:line="240" w:lineRule="auto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95325A">
        <w:rPr>
          <w:rFonts w:ascii="Aptos Display" w:hAnsi="Aptos Display"/>
          <w:color w:val="auto"/>
          <w:sz w:val="22"/>
          <w:szCs w:val="22"/>
          <w:lang w:val="pl-PL"/>
        </w:rPr>
        <w:t>„OSÓB ZDOLNYCH DO WYKONANIA ZAMÓWIENIA”</w:t>
      </w:r>
      <w:r w:rsidR="00891135" w:rsidRPr="0095325A">
        <w:rPr>
          <w:rStyle w:val="Odwoanieprzypisudolnego"/>
          <w:rFonts w:ascii="Aptos Display" w:hAnsi="Aptos Display"/>
          <w:color w:val="auto"/>
          <w:sz w:val="22"/>
          <w:szCs w:val="22"/>
          <w:lang w:val="pl-PL"/>
        </w:rPr>
        <w:footnoteReference w:id="1"/>
      </w:r>
    </w:p>
    <w:p w14:paraId="143C91BC" w14:textId="77777777" w:rsidR="009E0851" w:rsidRPr="0095325A" w:rsidRDefault="009E0851" w:rsidP="009E0851">
      <w:pPr>
        <w:spacing w:after="0"/>
        <w:rPr>
          <w:rFonts w:ascii="Aptos Display" w:hAnsi="Aptos Display"/>
          <w:lang w:val="pl-PL"/>
        </w:rPr>
      </w:pPr>
    </w:p>
    <w:p w14:paraId="56FCD3F7" w14:textId="2E7D1D2F" w:rsidR="009E0851" w:rsidRPr="0095325A" w:rsidRDefault="009E0851" w:rsidP="009E0851">
      <w:pPr>
        <w:spacing w:after="0"/>
        <w:rPr>
          <w:rFonts w:ascii="Aptos" w:eastAsia="Aptos" w:hAnsi="Aptos" w:cs="Aptos"/>
          <w:b/>
          <w:bCs/>
          <w:lang w:val="pl-PL"/>
        </w:rPr>
      </w:pPr>
      <w:r w:rsidRPr="0095325A">
        <w:rPr>
          <w:rFonts w:ascii="Aptos" w:eastAsia="Aptos" w:hAnsi="Aptos" w:cs="Aptos"/>
          <w:b/>
          <w:bCs/>
          <w:lang w:val="pl-PL"/>
        </w:rPr>
        <w:t>Wariant A (podmiotowy)</w:t>
      </w:r>
    </w:p>
    <w:p w14:paraId="19FBF3AB" w14:textId="678F1CEC" w:rsidR="009E0851" w:rsidRPr="0095325A" w:rsidRDefault="009E0851" w:rsidP="1D873495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Oświadczam, że jako Wykonawca jestem</w:t>
      </w:r>
      <w:r w:rsidR="01631653" w:rsidRPr="0095325A">
        <w:rPr>
          <w:rFonts w:ascii="Aptos" w:eastAsia="Aptos" w:hAnsi="Aptos" w:cs="Aptos"/>
          <w:lang w:val="pl-PL"/>
        </w:rPr>
        <w:t>:</w:t>
      </w:r>
    </w:p>
    <w:p w14:paraId="18CB58E8" w14:textId="1CA80F8D" w:rsidR="009E0851" w:rsidRPr="0095325A" w:rsidRDefault="01631653" w:rsidP="356BC989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jednostką oceniającą zgodność, akredytowaną zgodnie z przepisami ustawy z dnia 13 kwietnia 2016 r. o systemach oceny zgodności i nadzoru rynku, w zakresie właściwym do podejmowanych ocen bezpieczeństwa systemów informacyjnych”), </w:t>
      </w:r>
    </w:p>
    <w:p w14:paraId="4E451995" w14:textId="254F85F3" w:rsidR="009E0851" w:rsidRPr="0095325A" w:rsidRDefault="01631653" w:rsidP="1D873495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>W</w:t>
      </w:r>
      <w:r w:rsidR="230BA221" w:rsidRPr="0095325A">
        <w:rPr>
          <w:rFonts w:ascii="Aptos Display" w:eastAsia="Aptos Display" w:hAnsi="Aptos Display" w:cs="Aptos Display"/>
          <w:color w:val="000000" w:themeColor="text1"/>
          <w:lang w:val="pl-PL"/>
        </w:rPr>
        <w:t>raz z oświadczeniem</w:t>
      </w: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 składa</w:t>
      </w:r>
      <w:r w:rsidR="3380480A" w:rsidRPr="0095325A">
        <w:rPr>
          <w:rFonts w:ascii="Aptos Display" w:eastAsia="Aptos Display" w:hAnsi="Aptos Display" w:cs="Aptos Display"/>
          <w:color w:val="000000" w:themeColor="text1"/>
          <w:lang w:val="pl-PL"/>
        </w:rPr>
        <w:t>m</w:t>
      </w: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 następujące dokumenty:</w:t>
      </w:r>
    </w:p>
    <w:p w14:paraId="2A735CB4" w14:textId="7B280D2F" w:rsidR="009E0851" w:rsidRPr="0095325A" w:rsidRDefault="01631653" w:rsidP="1D873495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skan aktualnego certyfikatu akredytacji potwierdzającego status jednostki oceniającej </w:t>
      </w:r>
      <w:r w:rsidR="00F82A16" w:rsidRPr="0095325A">
        <w:rPr>
          <w:rFonts w:ascii="Aptos Display" w:eastAsia="Aptos Display" w:hAnsi="Aptos Display" w:cs="Aptos Display"/>
          <w:color w:val="000000" w:themeColor="text1"/>
          <w:lang w:val="pl-PL"/>
        </w:rPr>
        <w:t>zgodność</w:t>
      </w: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 oraz</w:t>
      </w:r>
    </w:p>
    <w:p w14:paraId="682411D4" w14:textId="4D038BC7" w:rsidR="009E0851" w:rsidRPr="0095325A" w:rsidRDefault="01631653" w:rsidP="1D873495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>skan dokumentu określającego zakres akredytacji (załącznik do certyfikatu / zakres akredytacji), z którego jednoznacznie wynika, że zakres ten obejmuje obszar właściwy do podejmowanych ocen bezpieczeństwa systemów informacyjnych wymaganych w niniejszym zamówieniu.</w:t>
      </w:r>
    </w:p>
    <w:p w14:paraId="11F06922" w14:textId="77777777" w:rsidR="002B715F" w:rsidRPr="0095325A" w:rsidRDefault="002B715F" w:rsidP="002B715F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</w:p>
    <w:p w14:paraId="6DAE70D8" w14:textId="77777777" w:rsidR="002B715F" w:rsidRPr="0095325A" w:rsidRDefault="002B715F" w:rsidP="002B715F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</w:p>
    <w:p w14:paraId="4F1E99EF" w14:textId="77777777" w:rsidR="009E0851" w:rsidRPr="0095325A" w:rsidRDefault="009E0851" w:rsidP="00FA26E8">
      <w:pPr>
        <w:spacing w:after="0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……………………………………………………………………………………………..</w:t>
      </w:r>
    </w:p>
    <w:p w14:paraId="775AB85C" w14:textId="37FA7452" w:rsidR="009E0851" w:rsidRPr="0095325A" w:rsidRDefault="009E0851" w:rsidP="002B715F">
      <w:pPr>
        <w:spacing w:after="0"/>
        <w:rPr>
          <w:rFonts w:ascii="Aptos" w:eastAsia="Aptos" w:hAnsi="Aptos" w:cs="Aptos"/>
          <w:i/>
          <w:iCs/>
          <w:lang w:val="pl-PL"/>
        </w:rPr>
      </w:pPr>
      <w:r w:rsidRPr="0095325A">
        <w:rPr>
          <w:rFonts w:ascii="Aptos" w:eastAsia="Aptos" w:hAnsi="Aptos" w:cs="Aptos"/>
          <w:i/>
          <w:iCs/>
          <w:lang w:val="pl-PL"/>
        </w:rPr>
        <w:t>Data, podpis osoby uprawnionej do reprezentowania Wykonawcy</w:t>
      </w:r>
      <w:r w:rsidRPr="0095325A">
        <w:rPr>
          <w:rFonts w:ascii="Aptos" w:eastAsia="Aptos" w:hAnsi="Aptos" w:cs="Aptos"/>
          <w:lang w:val="pl-PL"/>
        </w:rPr>
        <w:br w:type="page"/>
      </w:r>
    </w:p>
    <w:p w14:paraId="51DF78F2" w14:textId="4611F788" w:rsidR="009E0851" w:rsidRPr="0095325A" w:rsidRDefault="00B63F4B" w:rsidP="009E0851">
      <w:pPr>
        <w:jc w:val="center"/>
        <w:rPr>
          <w:rFonts w:ascii="Aptos" w:eastAsia="Aptos" w:hAnsi="Aptos" w:cs="Aptos"/>
          <w:b/>
          <w:bCs/>
          <w:lang w:val="pl-PL"/>
        </w:rPr>
      </w:pPr>
      <w:r w:rsidRPr="0095325A">
        <w:rPr>
          <w:rFonts w:ascii="Aptos" w:eastAsia="Aptos" w:hAnsi="Aptos" w:cs="Aptos"/>
          <w:b/>
          <w:bCs/>
          <w:lang w:val="pl-PL"/>
        </w:rPr>
        <w:lastRenderedPageBreak/>
        <w:t>LUB</w:t>
      </w:r>
    </w:p>
    <w:p w14:paraId="6A3B9BFD" w14:textId="77777777" w:rsidR="009E0851" w:rsidRPr="0095325A" w:rsidRDefault="009E0851" w:rsidP="009E0851">
      <w:pPr>
        <w:jc w:val="center"/>
        <w:rPr>
          <w:rFonts w:ascii="Aptos" w:eastAsia="Aptos" w:hAnsi="Aptos" w:cs="Aptos"/>
          <w:b/>
          <w:bCs/>
          <w:lang w:val="pl-PL"/>
        </w:rPr>
      </w:pPr>
    </w:p>
    <w:p w14:paraId="35EC3718" w14:textId="0C1E466E" w:rsidR="009E0851" w:rsidRPr="0095325A" w:rsidRDefault="009E0851" w:rsidP="7C504AA2">
      <w:pPr>
        <w:rPr>
          <w:rFonts w:ascii="Aptos" w:eastAsia="Aptos" w:hAnsi="Aptos" w:cs="Aptos"/>
          <w:b/>
          <w:bCs/>
          <w:lang w:val="pl-PL"/>
        </w:rPr>
      </w:pPr>
      <w:r w:rsidRPr="0095325A">
        <w:rPr>
          <w:rFonts w:ascii="Aptos" w:eastAsia="Aptos" w:hAnsi="Aptos" w:cs="Aptos"/>
          <w:b/>
          <w:bCs/>
          <w:lang w:val="pl-PL"/>
        </w:rPr>
        <w:t>Wariant B</w:t>
      </w:r>
    </w:p>
    <w:p w14:paraId="22A734D1" w14:textId="51ACB4FC" w:rsidR="009E0851" w:rsidRPr="0095325A" w:rsidRDefault="009E0851" w:rsidP="7C504AA2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Oświadczam, że jako Wykonawca dysponuję zespołem audytującym składającym się z co najmniej 2 osób skierowanych do realizacji zamówienia.</w:t>
      </w:r>
    </w:p>
    <w:p w14:paraId="48F0FDED" w14:textId="77777777" w:rsidR="00FA26E8" w:rsidRPr="0095325A" w:rsidRDefault="00FA26E8" w:rsidP="7C504AA2">
      <w:pPr>
        <w:rPr>
          <w:rFonts w:ascii="Aptos" w:eastAsia="Aptos" w:hAnsi="Aptos" w:cs="Aptos"/>
          <w:lang w:val="pl-PL"/>
        </w:rPr>
      </w:pPr>
    </w:p>
    <w:p w14:paraId="040CBA97" w14:textId="77777777" w:rsidR="00FA26E8" w:rsidRPr="0095325A" w:rsidRDefault="00FA26E8" w:rsidP="00FA26E8">
      <w:pPr>
        <w:spacing w:after="0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……………………………………………………………………………………………..</w:t>
      </w:r>
    </w:p>
    <w:p w14:paraId="775EF072" w14:textId="77777777" w:rsidR="00FA26E8" w:rsidRPr="0095325A" w:rsidRDefault="00FA26E8" w:rsidP="00FA26E8">
      <w:pPr>
        <w:spacing w:after="0"/>
        <w:rPr>
          <w:rFonts w:ascii="Aptos" w:eastAsia="Aptos" w:hAnsi="Aptos" w:cs="Aptos"/>
          <w:i/>
          <w:iCs/>
          <w:lang w:val="pl-PL"/>
        </w:rPr>
      </w:pPr>
      <w:r w:rsidRPr="0095325A">
        <w:rPr>
          <w:rFonts w:ascii="Aptos" w:eastAsia="Aptos" w:hAnsi="Aptos" w:cs="Aptos"/>
          <w:i/>
          <w:iCs/>
          <w:lang w:val="pl-PL"/>
        </w:rPr>
        <w:t>Data, podpis osoby uprawnionej do reprezentowania Wykonawcy</w:t>
      </w:r>
    </w:p>
    <w:p w14:paraId="1DB289CD" w14:textId="77777777" w:rsidR="00FA26E8" w:rsidRPr="0095325A" w:rsidRDefault="00FA26E8" w:rsidP="00FA26E8">
      <w:pPr>
        <w:jc w:val="center"/>
        <w:rPr>
          <w:rFonts w:ascii="Aptos" w:eastAsia="Aptos" w:hAnsi="Aptos" w:cs="Aptos"/>
          <w:u w:val="single"/>
          <w:lang w:val="pl-PL"/>
        </w:rPr>
      </w:pPr>
    </w:p>
    <w:p w14:paraId="52200F2A" w14:textId="604A4E81" w:rsidR="009E0851" w:rsidRPr="0095325A" w:rsidRDefault="009E0851" w:rsidP="00FA26E8">
      <w:pPr>
        <w:jc w:val="center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u w:val="single"/>
          <w:lang w:val="pl-PL"/>
        </w:rPr>
        <w:t>Wykaz audytorów</w:t>
      </w:r>
    </w:p>
    <w:tbl>
      <w:tblPr>
        <w:tblStyle w:val="Tabela-Siatka"/>
        <w:tblW w:w="9226" w:type="dxa"/>
        <w:tblLook w:val="04A0" w:firstRow="1" w:lastRow="0" w:firstColumn="1" w:lastColumn="0" w:noHBand="0" w:noVBand="1"/>
      </w:tblPr>
      <w:tblGrid>
        <w:gridCol w:w="752"/>
        <w:gridCol w:w="2900"/>
        <w:gridCol w:w="1840"/>
        <w:gridCol w:w="1845"/>
        <w:gridCol w:w="1889"/>
      </w:tblGrid>
      <w:tr w:rsidR="00FA26E8" w:rsidRPr="0095325A" w14:paraId="6CABB23C" w14:textId="77777777" w:rsidTr="00FA26E8">
        <w:trPr>
          <w:trHeight w:val="1011"/>
        </w:trPr>
        <w:tc>
          <w:tcPr>
            <w:tcW w:w="752" w:type="dxa"/>
          </w:tcPr>
          <w:p w14:paraId="1D584E97" w14:textId="47A4DA9A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Lp.</w:t>
            </w:r>
          </w:p>
        </w:tc>
        <w:tc>
          <w:tcPr>
            <w:tcW w:w="2900" w:type="dxa"/>
          </w:tcPr>
          <w:p w14:paraId="5FCBB68B" w14:textId="290AA3F4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Imię i nazwisko</w:t>
            </w:r>
          </w:p>
        </w:tc>
        <w:tc>
          <w:tcPr>
            <w:tcW w:w="1840" w:type="dxa"/>
          </w:tcPr>
          <w:p w14:paraId="2526DB79" w14:textId="3105515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Rola w realizacji zamówienia</w:t>
            </w:r>
          </w:p>
        </w:tc>
        <w:tc>
          <w:tcPr>
            <w:tcW w:w="1845" w:type="dxa"/>
          </w:tcPr>
          <w:p w14:paraId="5EBE76CA" w14:textId="6C2CDFAF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Podstawa dysponowania osobą</w:t>
            </w:r>
          </w:p>
        </w:tc>
        <w:tc>
          <w:tcPr>
            <w:tcW w:w="1889" w:type="dxa"/>
          </w:tcPr>
          <w:p w14:paraId="4BE00850" w14:textId="32804896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Opis kwalifikacji, doświadczenia</w:t>
            </w:r>
          </w:p>
        </w:tc>
      </w:tr>
      <w:tr w:rsidR="00FA26E8" w:rsidRPr="0095325A" w14:paraId="5BA55A38" w14:textId="77777777" w:rsidTr="00FA26E8">
        <w:trPr>
          <w:trHeight w:val="332"/>
        </w:trPr>
        <w:tc>
          <w:tcPr>
            <w:tcW w:w="752" w:type="dxa"/>
          </w:tcPr>
          <w:p w14:paraId="11E1AB73" w14:textId="4240E674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1.</w:t>
            </w:r>
          </w:p>
        </w:tc>
        <w:tc>
          <w:tcPr>
            <w:tcW w:w="2900" w:type="dxa"/>
          </w:tcPr>
          <w:p w14:paraId="197B13CD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21B35BB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78D256D1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385979E0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5A896176" w14:textId="77777777" w:rsidTr="00FA26E8">
        <w:trPr>
          <w:trHeight w:val="346"/>
        </w:trPr>
        <w:tc>
          <w:tcPr>
            <w:tcW w:w="752" w:type="dxa"/>
          </w:tcPr>
          <w:p w14:paraId="7182F9FF" w14:textId="4ED5D585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2.</w:t>
            </w:r>
          </w:p>
        </w:tc>
        <w:tc>
          <w:tcPr>
            <w:tcW w:w="2900" w:type="dxa"/>
          </w:tcPr>
          <w:p w14:paraId="48BD9BCE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2D0F048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342D8EF4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52D1ED4C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5428FFEC" w14:textId="77777777" w:rsidTr="00FA26E8">
        <w:trPr>
          <w:trHeight w:val="332"/>
        </w:trPr>
        <w:tc>
          <w:tcPr>
            <w:tcW w:w="752" w:type="dxa"/>
          </w:tcPr>
          <w:p w14:paraId="636CD870" w14:textId="7C6D1FF0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3.</w:t>
            </w:r>
          </w:p>
        </w:tc>
        <w:tc>
          <w:tcPr>
            <w:tcW w:w="2900" w:type="dxa"/>
          </w:tcPr>
          <w:p w14:paraId="61B8221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7000D1A6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6A77D2D3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11DFDCDF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00DDC8C1" w14:textId="77777777" w:rsidTr="00FA26E8">
        <w:trPr>
          <w:trHeight w:val="332"/>
        </w:trPr>
        <w:tc>
          <w:tcPr>
            <w:tcW w:w="752" w:type="dxa"/>
          </w:tcPr>
          <w:p w14:paraId="43EEE151" w14:textId="016F251D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4.</w:t>
            </w:r>
          </w:p>
        </w:tc>
        <w:tc>
          <w:tcPr>
            <w:tcW w:w="2900" w:type="dxa"/>
          </w:tcPr>
          <w:p w14:paraId="3E46BF6F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3B2AEB74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78978AB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68B19CEB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435BE954" w14:textId="77777777" w:rsidTr="00FA26E8">
        <w:trPr>
          <w:trHeight w:val="332"/>
        </w:trPr>
        <w:tc>
          <w:tcPr>
            <w:tcW w:w="752" w:type="dxa"/>
          </w:tcPr>
          <w:p w14:paraId="576B3E5F" w14:textId="1FEF84CE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5.</w:t>
            </w:r>
          </w:p>
        </w:tc>
        <w:tc>
          <w:tcPr>
            <w:tcW w:w="2900" w:type="dxa"/>
          </w:tcPr>
          <w:p w14:paraId="4844AD6F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0DBE6859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5CB5DCD2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47E550DC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</w:tbl>
    <w:p w14:paraId="53C52A4C" w14:textId="77777777" w:rsidR="00FA26E8" w:rsidRPr="0095325A" w:rsidRDefault="00FA26E8" w:rsidP="7C504AA2">
      <w:pPr>
        <w:rPr>
          <w:rFonts w:ascii="Aptos" w:eastAsia="Aptos" w:hAnsi="Aptos" w:cs="Aptos"/>
          <w:lang w:val="pl-PL"/>
        </w:rPr>
      </w:pPr>
    </w:p>
    <w:p w14:paraId="208B8E3D" w14:textId="6CC4C4F7" w:rsidR="009E0851" w:rsidRPr="0095325A" w:rsidRDefault="009E0851" w:rsidP="7C504AA2">
      <w:pPr>
        <w:rPr>
          <w:rFonts w:ascii="Aptos" w:eastAsia="Aptos" w:hAnsi="Aptos" w:cs="Aptos"/>
          <w:u w:val="single"/>
          <w:lang w:val="pl-PL"/>
        </w:rPr>
      </w:pPr>
      <w:r w:rsidRPr="0095325A">
        <w:rPr>
          <w:rFonts w:ascii="Aptos" w:eastAsia="Aptos" w:hAnsi="Aptos" w:cs="Aptos"/>
          <w:u w:val="single"/>
          <w:lang w:val="pl-PL"/>
        </w:rPr>
        <w:t>Rodzaj potwierdzenia:</w:t>
      </w:r>
    </w:p>
    <w:p w14:paraId="270C4B13" w14:textId="77777777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 xml:space="preserve">– dokumenty potwierdzające kwalifikacje lub doświadczenie wskazanych osób, tj. odpowiednio: </w:t>
      </w:r>
    </w:p>
    <w:p w14:paraId="1DA8E8FA" w14:textId="77777777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 xml:space="preserve">a) kopie certyfikatów, o których mowa w przepisach wydanych na podstawie art. 15 ust. 8 ustawy o krajowym systemie cyberbezpieczeństwa, lub </w:t>
      </w:r>
    </w:p>
    <w:p w14:paraId="73FE86D3" w14:textId="77777777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 xml:space="preserve">b) dokumenty potwierdzające wymaganą praktykę lub </w:t>
      </w:r>
    </w:p>
    <w:p w14:paraId="30395A4D" w14:textId="06873BDA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c) dokumenty potwierdzające praktykę oraz dyplom ukończenia studiów podyplomowych spełniający wymagania ustawowe.</w:t>
      </w:r>
    </w:p>
    <w:sectPr w:rsidR="009E0851" w:rsidRPr="0095325A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37E25" w14:textId="77777777" w:rsidR="00586941" w:rsidRDefault="00586941">
      <w:pPr>
        <w:spacing w:after="0" w:line="240" w:lineRule="auto"/>
      </w:pPr>
      <w:r>
        <w:separator/>
      </w:r>
    </w:p>
  </w:endnote>
  <w:endnote w:type="continuationSeparator" w:id="0">
    <w:p w14:paraId="57A03CF4" w14:textId="77777777" w:rsidR="00586941" w:rsidRDefault="00586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  <w:sz w:val="20"/>
        <w:szCs w:val="20"/>
      </w:rPr>
      <w:id w:val="-600951280"/>
      <w:docPartObj>
        <w:docPartGallery w:val="Page Numbers (Bottom of Page)"/>
        <w:docPartUnique/>
      </w:docPartObj>
    </w:sdtPr>
    <w:sdtContent>
      <w:p w14:paraId="756A7B28" w14:textId="231E641A" w:rsidR="00FA26E8" w:rsidRPr="00FA26E8" w:rsidRDefault="00FA26E8" w:rsidP="00FA26E8">
        <w:pPr>
          <w:pStyle w:val="Stopka"/>
          <w:jc w:val="center"/>
          <w:rPr>
            <w:rFonts w:ascii="Aptos Display" w:hAnsi="Aptos Display"/>
            <w:sz w:val="20"/>
            <w:szCs w:val="20"/>
          </w:rPr>
        </w:pPr>
        <w:r w:rsidRPr="00FA26E8">
          <w:rPr>
            <w:rFonts w:ascii="Aptos Display" w:hAnsi="Aptos Display"/>
            <w:sz w:val="20"/>
            <w:szCs w:val="20"/>
          </w:rPr>
          <w:fldChar w:fldCharType="begin"/>
        </w:r>
        <w:r w:rsidRPr="00FA26E8">
          <w:rPr>
            <w:rFonts w:ascii="Aptos Display" w:hAnsi="Aptos Display"/>
            <w:sz w:val="20"/>
            <w:szCs w:val="20"/>
          </w:rPr>
          <w:instrText>PAGE   \* MERGEFORMAT</w:instrText>
        </w:r>
        <w:r w:rsidRPr="00FA26E8">
          <w:rPr>
            <w:rFonts w:ascii="Aptos Display" w:hAnsi="Aptos Display"/>
            <w:sz w:val="20"/>
            <w:szCs w:val="20"/>
          </w:rPr>
          <w:fldChar w:fldCharType="separate"/>
        </w:r>
        <w:r w:rsidRPr="00FA26E8">
          <w:rPr>
            <w:rFonts w:ascii="Aptos Display" w:hAnsi="Aptos Display"/>
            <w:sz w:val="20"/>
            <w:szCs w:val="20"/>
            <w:lang w:val="pl-PL"/>
          </w:rPr>
          <w:t>2</w:t>
        </w:r>
        <w:r w:rsidRPr="00FA26E8">
          <w:rPr>
            <w:rFonts w:ascii="Aptos Display" w:hAnsi="Aptos Display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D8CA" w14:textId="77777777" w:rsidR="00586941" w:rsidRDefault="00586941">
      <w:pPr>
        <w:spacing w:after="0" w:line="240" w:lineRule="auto"/>
      </w:pPr>
      <w:r>
        <w:separator/>
      </w:r>
    </w:p>
  </w:footnote>
  <w:footnote w:type="continuationSeparator" w:id="0">
    <w:p w14:paraId="4938F1E4" w14:textId="77777777" w:rsidR="00586941" w:rsidRDefault="00586941">
      <w:pPr>
        <w:spacing w:after="0" w:line="240" w:lineRule="auto"/>
      </w:pPr>
      <w:r>
        <w:continuationSeparator/>
      </w:r>
    </w:p>
  </w:footnote>
  <w:footnote w:id="1">
    <w:p w14:paraId="351235ED" w14:textId="33E069A9" w:rsidR="00891135" w:rsidRPr="00891135" w:rsidRDefault="00891135">
      <w:pPr>
        <w:pStyle w:val="Tekstprzypisudolnego"/>
        <w:rPr>
          <w:rFonts w:ascii="Aptos Display" w:hAnsi="Aptos Display"/>
          <w:lang w:val="pl-PL"/>
        </w:rPr>
      </w:pPr>
      <w:r w:rsidRPr="00891135">
        <w:rPr>
          <w:rFonts w:ascii="Aptos Display" w:hAnsi="Aptos Display"/>
          <w:vertAlign w:val="superscript"/>
          <w:lang w:val="pl-PL"/>
        </w:rPr>
        <w:footnoteRef/>
      </w:r>
      <w:r w:rsidRPr="00891135">
        <w:rPr>
          <w:rFonts w:ascii="Aptos Display" w:hAnsi="Aptos Display"/>
          <w:lang w:val="pl-PL"/>
        </w:rPr>
        <w:t xml:space="preserve"> Wykonawca może wybrać jeden wariant A lub 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96EE" w14:textId="22E44B91" w:rsidR="647761E2" w:rsidRDefault="647761E2">
    <w:r>
      <w:rPr>
        <w:noProof/>
      </w:rPr>
      <w:drawing>
        <wp:inline distT="0" distB="0" distL="0" distR="0" wp14:anchorId="3E6A3460" wp14:editId="14A7308D">
          <wp:extent cx="5486400" cy="542925"/>
          <wp:effectExtent l="0" t="0" r="0" b="0"/>
          <wp:docPr id="1679969992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969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BA09C6B"/>
    <w:multiLevelType w:val="hybridMultilevel"/>
    <w:tmpl w:val="2BA22BB0"/>
    <w:lvl w:ilvl="0" w:tplc="5756FC32">
      <w:start w:val="1"/>
      <w:numFmt w:val="decimal"/>
      <w:lvlText w:val="%1."/>
      <w:lvlJc w:val="left"/>
      <w:pPr>
        <w:ind w:left="720" w:hanging="360"/>
      </w:pPr>
      <w:rPr>
        <w:rFonts w:ascii="Aptos Display" w:hAnsi="Aptos Display" w:hint="default"/>
      </w:rPr>
    </w:lvl>
    <w:lvl w:ilvl="1" w:tplc="C6AA196A">
      <w:start w:val="1"/>
      <w:numFmt w:val="lowerLetter"/>
      <w:lvlText w:val="%2."/>
      <w:lvlJc w:val="left"/>
      <w:pPr>
        <w:ind w:left="1440" w:hanging="360"/>
      </w:pPr>
    </w:lvl>
    <w:lvl w:ilvl="2" w:tplc="39F6EC72">
      <w:start w:val="1"/>
      <w:numFmt w:val="lowerRoman"/>
      <w:lvlText w:val="%3."/>
      <w:lvlJc w:val="right"/>
      <w:pPr>
        <w:ind w:left="2160" w:hanging="180"/>
      </w:pPr>
    </w:lvl>
    <w:lvl w:ilvl="3" w:tplc="7160CE18">
      <w:start w:val="1"/>
      <w:numFmt w:val="decimal"/>
      <w:lvlText w:val="%4."/>
      <w:lvlJc w:val="left"/>
      <w:pPr>
        <w:ind w:left="2880" w:hanging="360"/>
      </w:pPr>
    </w:lvl>
    <w:lvl w:ilvl="4" w:tplc="1F78CA72">
      <w:start w:val="1"/>
      <w:numFmt w:val="lowerLetter"/>
      <w:lvlText w:val="%5."/>
      <w:lvlJc w:val="left"/>
      <w:pPr>
        <w:ind w:left="3600" w:hanging="360"/>
      </w:pPr>
    </w:lvl>
    <w:lvl w:ilvl="5" w:tplc="06621A8A">
      <w:start w:val="1"/>
      <w:numFmt w:val="lowerRoman"/>
      <w:lvlText w:val="%6."/>
      <w:lvlJc w:val="right"/>
      <w:pPr>
        <w:ind w:left="4320" w:hanging="180"/>
      </w:pPr>
    </w:lvl>
    <w:lvl w:ilvl="6" w:tplc="9A4C055E">
      <w:start w:val="1"/>
      <w:numFmt w:val="decimal"/>
      <w:lvlText w:val="%7."/>
      <w:lvlJc w:val="left"/>
      <w:pPr>
        <w:ind w:left="5040" w:hanging="360"/>
      </w:pPr>
    </w:lvl>
    <w:lvl w:ilvl="7" w:tplc="414A0642">
      <w:start w:val="1"/>
      <w:numFmt w:val="lowerLetter"/>
      <w:lvlText w:val="%8."/>
      <w:lvlJc w:val="left"/>
      <w:pPr>
        <w:ind w:left="5760" w:hanging="360"/>
      </w:pPr>
    </w:lvl>
    <w:lvl w:ilvl="8" w:tplc="7E924E4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052726">
    <w:abstractNumId w:val="9"/>
  </w:num>
  <w:num w:numId="2" w16cid:durableId="1491754265">
    <w:abstractNumId w:val="8"/>
  </w:num>
  <w:num w:numId="3" w16cid:durableId="1587151468">
    <w:abstractNumId w:val="6"/>
  </w:num>
  <w:num w:numId="4" w16cid:durableId="1046560491">
    <w:abstractNumId w:val="5"/>
  </w:num>
  <w:num w:numId="5" w16cid:durableId="1768035634">
    <w:abstractNumId w:val="4"/>
  </w:num>
  <w:num w:numId="6" w16cid:durableId="1034115149">
    <w:abstractNumId w:val="7"/>
  </w:num>
  <w:num w:numId="7" w16cid:durableId="758721296">
    <w:abstractNumId w:val="3"/>
  </w:num>
  <w:num w:numId="8" w16cid:durableId="1574662602">
    <w:abstractNumId w:val="2"/>
  </w:num>
  <w:num w:numId="9" w16cid:durableId="1258444489">
    <w:abstractNumId w:val="1"/>
  </w:num>
  <w:num w:numId="10" w16cid:durableId="1923947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1A29"/>
    <w:rsid w:val="0010094E"/>
    <w:rsid w:val="00135BE4"/>
    <w:rsid w:val="0014308C"/>
    <w:rsid w:val="0015074B"/>
    <w:rsid w:val="001539FF"/>
    <w:rsid w:val="001D72DE"/>
    <w:rsid w:val="0029639D"/>
    <w:rsid w:val="002B715F"/>
    <w:rsid w:val="00326F90"/>
    <w:rsid w:val="003F0D86"/>
    <w:rsid w:val="00467DF3"/>
    <w:rsid w:val="004D3F18"/>
    <w:rsid w:val="004E2B72"/>
    <w:rsid w:val="00586941"/>
    <w:rsid w:val="005D1AAD"/>
    <w:rsid w:val="00604576"/>
    <w:rsid w:val="006260CF"/>
    <w:rsid w:val="00642E80"/>
    <w:rsid w:val="00654356"/>
    <w:rsid w:val="006D0F80"/>
    <w:rsid w:val="006D7D35"/>
    <w:rsid w:val="007E61C7"/>
    <w:rsid w:val="0080430B"/>
    <w:rsid w:val="00891135"/>
    <w:rsid w:val="008B4069"/>
    <w:rsid w:val="00944869"/>
    <w:rsid w:val="0095325A"/>
    <w:rsid w:val="009B7AA8"/>
    <w:rsid w:val="009C07B6"/>
    <w:rsid w:val="009E0851"/>
    <w:rsid w:val="00A54D42"/>
    <w:rsid w:val="00AA1D8D"/>
    <w:rsid w:val="00AECC5E"/>
    <w:rsid w:val="00B47730"/>
    <w:rsid w:val="00B63F4B"/>
    <w:rsid w:val="00BC6144"/>
    <w:rsid w:val="00C26D63"/>
    <w:rsid w:val="00C7025D"/>
    <w:rsid w:val="00CB0664"/>
    <w:rsid w:val="00D51E59"/>
    <w:rsid w:val="00E27E15"/>
    <w:rsid w:val="00EA67C3"/>
    <w:rsid w:val="00F82A16"/>
    <w:rsid w:val="00FA26E8"/>
    <w:rsid w:val="00FC693F"/>
    <w:rsid w:val="01631653"/>
    <w:rsid w:val="038B20D6"/>
    <w:rsid w:val="143550BA"/>
    <w:rsid w:val="189FD244"/>
    <w:rsid w:val="19F3E64C"/>
    <w:rsid w:val="1B00A65F"/>
    <w:rsid w:val="1BC66B5A"/>
    <w:rsid w:val="1D873495"/>
    <w:rsid w:val="22B522DA"/>
    <w:rsid w:val="230BA221"/>
    <w:rsid w:val="256AE6C4"/>
    <w:rsid w:val="3380480A"/>
    <w:rsid w:val="356BC989"/>
    <w:rsid w:val="377CA922"/>
    <w:rsid w:val="3DD0F74D"/>
    <w:rsid w:val="41BE4F19"/>
    <w:rsid w:val="458C0200"/>
    <w:rsid w:val="498A4AF2"/>
    <w:rsid w:val="49B1AB6E"/>
    <w:rsid w:val="4B3C3690"/>
    <w:rsid w:val="50BB3A49"/>
    <w:rsid w:val="57F05D87"/>
    <w:rsid w:val="590C33C1"/>
    <w:rsid w:val="5C04DE74"/>
    <w:rsid w:val="5E29CFEA"/>
    <w:rsid w:val="647761E2"/>
    <w:rsid w:val="6B8F3B3C"/>
    <w:rsid w:val="746C4CCC"/>
    <w:rsid w:val="76761A49"/>
    <w:rsid w:val="77204AFC"/>
    <w:rsid w:val="77B651D0"/>
    <w:rsid w:val="7C50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6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8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8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8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0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cb2df-a165-4902-9906-6b469d968311">
      <Terms xmlns="http://schemas.microsoft.com/office/infopath/2007/PartnerControls"/>
    </lcf76f155ced4ddcb4097134ff3c332f>
    <TaxCatchAll xmlns="a0a95ae4-68f9-46d8-88e1-4c3ae274a1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3F1842-6491-4BF2-8689-595386B21AC3}">
  <ds:schemaRefs>
    <ds:schemaRef ds:uri="http://schemas.microsoft.com/office/2006/metadata/properties"/>
    <ds:schemaRef ds:uri="http://schemas.microsoft.com/office/infopath/2007/PartnerControls"/>
    <ds:schemaRef ds:uri="fe5cb2df-a165-4902-9906-6b469d968311"/>
    <ds:schemaRef ds:uri="a0a95ae4-68f9-46d8-88e1-4c3ae274a120"/>
  </ds:schemaRefs>
</ds:datastoreItem>
</file>

<file path=customXml/itemProps3.xml><?xml version="1.0" encoding="utf-8"?>
<ds:datastoreItem xmlns:ds="http://schemas.openxmlformats.org/officeDocument/2006/customXml" ds:itemID="{87865A68-2A31-4897-88EE-83163ABE35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994C28-405E-4048-A6A0-07011FA41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314</Words>
  <Characters>1885</Characters>
  <Application>Microsoft Office Word</Application>
  <DocSecurity>0</DocSecurity>
  <Lines>15</Lines>
  <Paragraphs>4</Paragraphs>
  <ScaleCrop>false</ScaleCrop>
  <Manager/>
  <Company/>
  <LinksUpToDate>false</LinksUpToDate>
  <CharactersWithSpaces>2195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15</cp:revision>
  <dcterms:created xsi:type="dcterms:W3CDTF">2025-09-03T14:04:00Z</dcterms:created>
  <dcterms:modified xsi:type="dcterms:W3CDTF">2026-03-03T10:22:00Z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